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6CE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情况说明</w:t>
      </w:r>
    </w:p>
    <w:p w14:paraId="050C4D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 w14:paraId="2193A6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滁州市困难职工帮扶中心：</w:t>
      </w:r>
    </w:p>
    <w:p w14:paraId="0EB371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720" w:firstLineChars="22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兹有我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（身份证号：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），经过我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工会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核实</w:t>
      </w:r>
      <w:r>
        <w:rPr>
          <w:rFonts w:hint="eastAsia" w:ascii="仿宋_GB2312" w:hAnsi="仿宋_GB2312" w:eastAsia="仿宋_GB2312" w:cs="仿宋_GB2312"/>
          <w:sz w:val="32"/>
          <w:szCs w:val="32"/>
        </w:rPr>
        <w:t>了解，其共有兄妹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父亲（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）、母亲（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与该职工共同居住生活。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父亲/母亲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患病</w:t>
      </w:r>
      <w:r>
        <w:rPr>
          <w:rFonts w:hint="eastAsia" w:ascii="仿宋_GB2312" w:hAnsi="仿宋_GB2312" w:eastAsia="仿宋_GB2312" w:cs="仿宋_GB2312"/>
          <w:sz w:val="32"/>
          <w:szCs w:val="32"/>
        </w:rPr>
        <w:t>期间医疗费用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兄妹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人均摊。</w:t>
      </w:r>
    </w:p>
    <w:p w14:paraId="751BA4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D9289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621DB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0756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0" w:firstLineChars="187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职工签字：</w:t>
      </w:r>
    </w:p>
    <w:p w14:paraId="195A9F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80" w:firstLineChars="177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  月   日</w:t>
      </w:r>
    </w:p>
    <w:p w14:paraId="5C3E66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360" w:firstLineChars="1675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xxx工会委员会（盖章）</w:t>
      </w:r>
    </w:p>
    <w:p w14:paraId="43D381D3"/>
    <w:p w14:paraId="7733A6B5"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ＭＳ 明朝">
    <w:altName w:val="C059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URW Bookman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ＭＳ 明朝">
    <w:altName w:val="C059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ＭＳ ゴシック">
    <w:altName w:val="C059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ＭＳ 明朝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DejaVu Math TeX Gyre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ＭＳ ゴシック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37152FB"/>
    <w:rsid w:val="3EBB2536"/>
    <w:rsid w:val="3FA6D983"/>
    <w:rsid w:val="4F5470FA"/>
    <w:rsid w:val="5FBF921B"/>
    <w:rsid w:val="67AB250B"/>
    <w:rsid w:val="73F3BC63"/>
    <w:rsid w:val="BCFF34DD"/>
    <w:rsid w:val="DB7F0075"/>
    <w:rsid w:val="EFEE2804"/>
    <w:rsid w:val="FA756E93"/>
    <w:rsid w:val="FF7C0A73"/>
    <w:rsid w:val="FFDFFACE"/>
    <w:rsid w:val="FFEFF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ind w:firstLine="420"/>
    </w:pPr>
    <w:rPr>
      <w:rFonts w:ascii="微软雅黑" w:hAnsi="微软雅黑" w:eastAsia="微软雅黑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2013-12-26T07:15:00Z</dcterms:created>
  <dc:creator>python-docx</dc:creator>
  <dc:description>generated by python-docx</dc:description>
  <cp:lastModifiedBy>kylin</cp:lastModifiedBy>
  <cp:lastPrinted>2026-03-30T11:21:26Z</cp:lastPrinted>
  <dcterms:modified xsi:type="dcterms:W3CDTF">2026-03-30T15:16:51Z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A2EEC167EB4FD5740BE6C969DF217EDB_42</vt:lpwstr>
  </property>
</Properties>
</file>